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66776" w14:textId="77777777" w:rsidR="00801C83" w:rsidRDefault="00000000">
      <w:pPr>
        <w:pStyle w:val="Title"/>
      </w:pPr>
      <w:r>
        <w:t>Freshservice End User FAQ – Departmental Guide</w:t>
      </w:r>
    </w:p>
    <w:p w14:paraId="13BBFE46" w14:textId="77777777" w:rsidR="00801C83" w:rsidRDefault="00000000">
      <w:r>
        <w:t>This comprehensive guide consolidates FAQs for each department that uses Freshservice. It is designed to support end users with clear, role-specific instructions and aligns with ITIL best practices.</w:t>
      </w:r>
    </w:p>
    <w:p w14:paraId="2E168631" w14:textId="77777777" w:rsidR="00BD4331" w:rsidRDefault="00BD4331">
      <w:pPr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</w:rPr>
      </w:pPr>
      <w:r>
        <w:br w:type="page"/>
      </w:r>
    </w:p>
    <w:p w14:paraId="3126D992" w14:textId="77777777" w:rsidR="00801C83" w:rsidRDefault="00000000">
      <w:pPr>
        <w:pStyle w:val="Title"/>
      </w:pPr>
      <w:r>
        <w:lastRenderedPageBreak/>
        <w:t>Freshservice End User FAQ – IT Department</w:t>
      </w:r>
    </w:p>
    <w:p w14:paraId="3A7592BA" w14:textId="7A3857C1" w:rsidR="00801C83" w:rsidRDefault="00000000">
      <w:r>
        <w:t xml:space="preserve">This FAQ is </w:t>
      </w:r>
      <w:r w:rsidR="00404AFA">
        <w:t>tailor</w:t>
      </w:r>
      <w:r>
        <w:t xml:space="preserve">ed </w:t>
      </w:r>
      <w:r w:rsidR="00404AFA">
        <w:t>to address</w:t>
      </w:r>
      <w:r>
        <w:t xml:space="preserve"> common service requests and incidents related to the department. It is aligned with ITIL practices to support effective service delivery and user satisfaction.</w:t>
      </w:r>
    </w:p>
    <w:p w14:paraId="4B8AB77F" w14:textId="77777777" w:rsidR="00801C83" w:rsidRDefault="00000000">
      <w:pPr>
        <w:pStyle w:val="Heading2"/>
      </w:pPr>
      <w:r>
        <w:t>How do I reset my password?</w:t>
      </w:r>
    </w:p>
    <w:p w14:paraId="23AE5962" w14:textId="77777777" w:rsidR="00801C83" w:rsidRDefault="00000000">
      <w:r>
        <w:t>Log in to the Freshservice portal and select 'Forgot Password' or submit an Incident Ticket. Password resets are typically resolved within one hour under standard SLAs.</w:t>
      </w:r>
    </w:p>
    <w:p w14:paraId="72A7BAB2" w14:textId="77777777" w:rsidR="00801C83" w:rsidRDefault="00000000">
      <w:pPr>
        <w:pStyle w:val="Heading2"/>
      </w:pPr>
      <w:r>
        <w:t>Can I request new software or hardware?</w:t>
      </w:r>
    </w:p>
    <w:p w14:paraId="27B2446A" w14:textId="77777777" w:rsidR="00801C83" w:rsidRDefault="00000000">
      <w:r>
        <w:t>Yes. Go to the Service Catalog and select the appropriate item under Hardware or Software Requests. You can track your request through the 'My Tickets' view.</w:t>
      </w:r>
    </w:p>
    <w:p w14:paraId="7CF752D2" w14:textId="77777777" w:rsidR="00801C83" w:rsidRDefault="00000000">
      <w:pPr>
        <w:pStyle w:val="Heading2"/>
      </w:pPr>
      <w:r>
        <w:t>What should I do if the VPN isn't working?</w:t>
      </w:r>
    </w:p>
    <w:p w14:paraId="37314AF6" w14:textId="4FBD8E21" w:rsidR="00801C83" w:rsidRDefault="00000000">
      <w:r>
        <w:t xml:space="preserve">Submit an Incident Ticket marked as </w:t>
      </w:r>
      <w:r w:rsidR="00404AFA">
        <w:t>high</w:t>
      </w:r>
      <w:r>
        <w:t xml:space="preserve"> </w:t>
      </w:r>
      <w:r w:rsidR="00404AFA">
        <w:t>priority,</w:t>
      </w:r>
      <w:r>
        <w:t xml:space="preserve"> includ</w:t>
      </w:r>
      <w:r w:rsidR="00404AFA">
        <w:t>ing</w:t>
      </w:r>
      <w:r>
        <w:t xml:space="preserve"> your location and device type. You may also refer to the VPN troubleshooting article in the Knowledge Base.</w:t>
      </w:r>
    </w:p>
    <w:p w14:paraId="79157ED4" w14:textId="77777777" w:rsidR="00801C83" w:rsidRDefault="00000000">
      <w:pPr>
        <w:pStyle w:val="Heading2"/>
      </w:pPr>
      <w:r>
        <w:t>How quickly will my issue be resolved?</w:t>
      </w:r>
    </w:p>
    <w:p w14:paraId="48AF8573" w14:textId="77777777" w:rsidR="00801C83" w:rsidRDefault="00000000">
      <w:r>
        <w:t>IT tickets are resolved based on priority and SLA. Critical issues (e.g., system outages) receive immediate attention, while lower priority items are resolved within 1–3 business days.</w:t>
      </w:r>
    </w:p>
    <w:p w14:paraId="109F5F20" w14:textId="77777777" w:rsidR="00801C83" w:rsidRDefault="00000000">
      <w:pPr>
        <w:pStyle w:val="Heading2"/>
      </w:pPr>
      <w:r>
        <w:t>Can I find solutions myself?</w:t>
      </w:r>
    </w:p>
    <w:p w14:paraId="4D111A01" w14:textId="77777777" w:rsidR="00801C83" w:rsidRDefault="00000000">
      <w:r>
        <w:t>Yes. Visit the Knowledge Base in the Freshservice portal for self-help articles including troubleshooting steps, setup guides, and IT policies.</w:t>
      </w:r>
    </w:p>
    <w:p w14:paraId="241F67DD" w14:textId="77777777" w:rsidR="00BD4331" w:rsidRDefault="00BD4331">
      <w:pPr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</w:rPr>
      </w:pPr>
      <w:r>
        <w:br w:type="page"/>
      </w:r>
    </w:p>
    <w:p w14:paraId="63E05868" w14:textId="77777777" w:rsidR="00801C83" w:rsidRDefault="00000000">
      <w:pPr>
        <w:pStyle w:val="Title"/>
      </w:pPr>
      <w:r>
        <w:lastRenderedPageBreak/>
        <w:t>Freshservice End User FAQ – HR Department</w:t>
      </w:r>
    </w:p>
    <w:p w14:paraId="30AC86CB" w14:textId="72BDAEDC" w:rsidR="00801C83" w:rsidRDefault="00000000">
      <w:r>
        <w:t xml:space="preserve">This FAQ is </w:t>
      </w:r>
      <w:r w:rsidR="00404AFA">
        <w:t>tailor</w:t>
      </w:r>
      <w:r>
        <w:t xml:space="preserve">ed </w:t>
      </w:r>
      <w:r w:rsidR="00404AFA">
        <w:t>to address</w:t>
      </w:r>
      <w:r>
        <w:t xml:space="preserve"> common service requests and incidents related to the department. It is aligned with ITIL practices to support effective service delivery and user satisfaction.</w:t>
      </w:r>
    </w:p>
    <w:p w14:paraId="65BBDAA2" w14:textId="77777777" w:rsidR="00801C83" w:rsidRDefault="00000000">
      <w:pPr>
        <w:pStyle w:val="Heading2"/>
      </w:pPr>
      <w:r>
        <w:t>How do I submit an onboarding request for a new employee?</w:t>
      </w:r>
    </w:p>
    <w:p w14:paraId="72BF5E3A" w14:textId="77777777" w:rsidR="00801C83" w:rsidRDefault="00000000">
      <w:r>
        <w:t>Use the Service Catalog and select 'New Employee Onboarding'. Fill out all required fields and submit the form to HR for processing.</w:t>
      </w:r>
    </w:p>
    <w:p w14:paraId="328ECE0F" w14:textId="77777777" w:rsidR="00801C83" w:rsidRDefault="00000000">
      <w:pPr>
        <w:pStyle w:val="Heading2"/>
      </w:pPr>
      <w:r>
        <w:t>How do I request a correction to my personal information?</w:t>
      </w:r>
    </w:p>
    <w:p w14:paraId="2B83DA03" w14:textId="77777777" w:rsidR="00801C83" w:rsidRDefault="00000000">
      <w:r>
        <w:t>Submit a Service Request titled 'Employee Data Update'. Include the corrected details and attach any supporting documentation if needed.</w:t>
      </w:r>
    </w:p>
    <w:p w14:paraId="7C4F6048" w14:textId="3BEAA222" w:rsidR="00801C83" w:rsidRDefault="00000000">
      <w:pPr>
        <w:pStyle w:val="Heading2"/>
      </w:pPr>
      <w:r>
        <w:t xml:space="preserve">What if I </w:t>
      </w:r>
      <w:r w:rsidR="00404AFA">
        <w:t>am unable to</w:t>
      </w:r>
      <w:r>
        <w:t xml:space="preserve"> access the payroll or benefits portal?</w:t>
      </w:r>
    </w:p>
    <w:p w14:paraId="0C2D9708" w14:textId="3F21CE58" w:rsidR="00801C83" w:rsidRDefault="00000000">
      <w:r>
        <w:t xml:space="preserve">Create an Incident Ticket specifying which portal and what error you're encountering. HR support will respond </w:t>
      </w:r>
      <w:r w:rsidR="00404AFA">
        <w:t>according</w:t>
      </w:r>
      <w:r>
        <w:t xml:space="preserve"> </w:t>
      </w:r>
      <w:r w:rsidR="00404AFA">
        <w:t>to the</w:t>
      </w:r>
      <w:r>
        <w:t xml:space="preserve"> SLA and priority.</w:t>
      </w:r>
    </w:p>
    <w:p w14:paraId="4C07BE89" w14:textId="77777777" w:rsidR="00801C83" w:rsidRDefault="00000000">
      <w:pPr>
        <w:pStyle w:val="Heading2"/>
      </w:pPr>
      <w:r>
        <w:t>Are my HR tickets private?</w:t>
      </w:r>
    </w:p>
    <w:p w14:paraId="60256330" w14:textId="4CEADB9E" w:rsidR="00801C83" w:rsidRDefault="00000000">
      <w:r>
        <w:t xml:space="preserve">Yes. HR tickets are restricted to authorized HR staff </w:t>
      </w:r>
      <w:r w:rsidR="00404AFA">
        <w:t>and are managed with strict confidentiality, adhering to</w:t>
      </w:r>
      <w:r>
        <w:t xml:space="preserve"> ITIL and HR data privacy guidelines.</w:t>
      </w:r>
    </w:p>
    <w:p w14:paraId="155B04FA" w14:textId="77777777" w:rsidR="00801C83" w:rsidRDefault="00000000">
      <w:pPr>
        <w:pStyle w:val="Heading2"/>
      </w:pPr>
      <w:r>
        <w:t>Can I check the status of my HR request?</w:t>
      </w:r>
    </w:p>
    <w:p w14:paraId="5FDAAACF" w14:textId="76E4A090" w:rsidR="00801C83" w:rsidRDefault="00000000">
      <w:r>
        <w:t xml:space="preserve">Log in to Freshservice and navigate to 'My Tickets' to </w:t>
      </w:r>
      <w:r w:rsidR="00404AFA">
        <w:t>view</w:t>
      </w:r>
      <w:r>
        <w:t xml:space="preserve"> progress notes, current status, and the assigned </w:t>
      </w:r>
      <w:r w:rsidR="00404AFA">
        <w:t>agent for</w:t>
      </w:r>
      <w:r>
        <w:t xml:space="preserve"> your request.</w:t>
      </w:r>
    </w:p>
    <w:p w14:paraId="62D7A5AF" w14:textId="77777777" w:rsidR="00BD4331" w:rsidRDefault="00BD4331">
      <w:pPr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</w:rPr>
      </w:pPr>
      <w:r>
        <w:br w:type="page"/>
      </w:r>
    </w:p>
    <w:p w14:paraId="05FC064A" w14:textId="77777777" w:rsidR="00801C83" w:rsidRDefault="00000000">
      <w:pPr>
        <w:pStyle w:val="Title"/>
      </w:pPr>
      <w:r>
        <w:lastRenderedPageBreak/>
        <w:t>Freshservice End User FAQ – Facilities Department</w:t>
      </w:r>
    </w:p>
    <w:p w14:paraId="308A04F3" w14:textId="3C0850E6" w:rsidR="00801C83" w:rsidRDefault="00000000">
      <w:r>
        <w:t xml:space="preserve">This FAQ is </w:t>
      </w:r>
      <w:r w:rsidR="00404AFA">
        <w:t>tailor</w:t>
      </w:r>
      <w:r>
        <w:t xml:space="preserve">ed </w:t>
      </w:r>
      <w:r w:rsidR="00404AFA">
        <w:t>to address</w:t>
      </w:r>
      <w:r>
        <w:t xml:space="preserve"> common service requests and incidents related to the department. It is aligned with ITIL practices to support effective service delivery and user satisfaction.</w:t>
      </w:r>
    </w:p>
    <w:p w14:paraId="39EC9D5E" w14:textId="77777777" w:rsidR="00801C83" w:rsidRDefault="00000000">
      <w:pPr>
        <w:pStyle w:val="Heading2"/>
      </w:pPr>
      <w:r>
        <w:t>How do I request office supplies or equipment?</w:t>
      </w:r>
    </w:p>
    <w:p w14:paraId="455DF6BD" w14:textId="77777777" w:rsidR="00801C83" w:rsidRDefault="00000000">
      <w:r>
        <w:t>Submit a Service Request under the 'Facilities' category in the Service Catalog. Select the item type, quantity, and location.</w:t>
      </w:r>
    </w:p>
    <w:p w14:paraId="40CF9776" w14:textId="77777777" w:rsidR="00801C83" w:rsidRDefault="00000000">
      <w:pPr>
        <w:pStyle w:val="Heading2"/>
      </w:pPr>
      <w:r>
        <w:t>What if my badge access doesn’t work?</w:t>
      </w:r>
    </w:p>
    <w:p w14:paraId="76F26BCC" w14:textId="77777777" w:rsidR="00801C83" w:rsidRDefault="00000000">
      <w:r>
        <w:t>Submit an Incident Ticket labeled 'Access Control Issue' and include the building and entry point. Facilities will prioritize the response.</w:t>
      </w:r>
    </w:p>
    <w:p w14:paraId="4D1E5A75" w14:textId="77777777" w:rsidR="00801C83" w:rsidRDefault="00000000">
      <w:pPr>
        <w:pStyle w:val="Heading2"/>
      </w:pPr>
      <w:r>
        <w:t>Can I schedule a desk move or maintenance?</w:t>
      </w:r>
    </w:p>
    <w:p w14:paraId="20812355" w14:textId="77777777" w:rsidR="00801C83" w:rsidRDefault="00000000">
      <w:r>
        <w:t>Yes. Use the 'Workspace Move Request' form in the portal and coordinate dates/times with your team lead.</w:t>
      </w:r>
    </w:p>
    <w:p w14:paraId="15352BC7" w14:textId="38923D62" w:rsidR="00801C83" w:rsidRDefault="00000000">
      <w:pPr>
        <w:pStyle w:val="Heading2"/>
      </w:pPr>
      <w:r>
        <w:t>How do I escalate an urgent issue</w:t>
      </w:r>
      <w:r w:rsidR="00404AFA">
        <w:t>,</w:t>
      </w:r>
      <w:r>
        <w:t xml:space="preserve"> </w:t>
      </w:r>
      <w:r w:rsidR="00404AFA">
        <w:t>such as</w:t>
      </w:r>
      <w:r>
        <w:t xml:space="preserve"> a broken HVAC</w:t>
      </w:r>
      <w:r w:rsidR="00404AFA">
        <w:t xml:space="preserve"> system</w:t>
      </w:r>
      <w:r>
        <w:t>?</w:t>
      </w:r>
    </w:p>
    <w:p w14:paraId="33DD381A" w14:textId="77777777" w:rsidR="00801C83" w:rsidRDefault="00000000">
      <w:r>
        <w:t>Submit an Incident and mark it as 'High Priority'. You may also contact Facilities through the emergency contact method listed in the Knowledge Base.</w:t>
      </w:r>
    </w:p>
    <w:p w14:paraId="48BE09DF" w14:textId="77777777" w:rsidR="00801C83" w:rsidRDefault="00000000">
      <w:pPr>
        <w:pStyle w:val="Heading2"/>
      </w:pPr>
      <w:r>
        <w:t>Can I track my request status?</w:t>
      </w:r>
    </w:p>
    <w:p w14:paraId="3D8D9457" w14:textId="3B8705B3" w:rsidR="00801C83" w:rsidRDefault="00000000">
      <w:r>
        <w:t>Yes. All Facilit</w:t>
      </w:r>
      <w:r w:rsidR="00404AFA">
        <w:t>y-R</w:t>
      </w:r>
      <w:r>
        <w:t>elated requests appear in your 'My Tickets' section</w:t>
      </w:r>
      <w:r w:rsidR="00404AFA">
        <w:t>, along</w:t>
      </w:r>
      <w:r>
        <w:t xml:space="preserve"> with updates from the support team.</w:t>
      </w:r>
    </w:p>
    <w:p w14:paraId="7B80AFC2" w14:textId="77777777" w:rsidR="00BD4331" w:rsidRDefault="00BD4331">
      <w:pPr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</w:rPr>
      </w:pPr>
      <w:r>
        <w:br w:type="page"/>
      </w:r>
    </w:p>
    <w:p w14:paraId="12E3A3BC" w14:textId="77777777" w:rsidR="00801C83" w:rsidRDefault="00000000">
      <w:pPr>
        <w:pStyle w:val="Title"/>
      </w:pPr>
      <w:r>
        <w:lastRenderedPageBreak/>
        <w:t>Freshservice End User FAQ – Finance Department</w:t>
      </w:r>
    </w:p>
    <w:p w14:paraId="420D1952" w14:textId="730172CC" w:rsidR="00801C83" w:rsidRDefault="00000000">
      <w:r>
        <w:t xml:space="preserve">This FAQ is </w:t>
      </w:r>
      <w:r w:rsidR="00404AFA">
        <w:t>tailor</w:t>
      </w:r>
      <w:r>
        <w:t xml:space="preserve">ed </w:t>
      </w:r>
      <w:r w:rsidR="00404AFA">
        <w:t>to address</w:t>
      </w:r>
      <w:r>
        <w:t xml:space="preserve"> common service requests and incidents related to the department. It is aligned with ITIL practices to support effective service delivery and user satisfaction.</w:t>
      </w:r>
    </w:p>
    <w:p w14:paraId="0B913735" w14:textId="77777777" w:rsidR="00801C83" w:rsidRDefault="00000000">
      <w:pPr>
        <w:pStyle w:val="Heading2"/>
      </w:pPr>
      <w:r>
        <w:t>How do I submit an expense reimbursement request?</w:t>
      </w:r>
    </w:p>
    <w:p w14:paraId="5CFFAC9E" w14:textId="77777777" w:rsidR="00801C83" w:rsidRDefault="00000000">
      <w:r>
        <w:t>Use the 'Expense Reimbursement' form found in the Service Catalog under Finance. Upload your receipts for processing.</w:t>
      </w:r>
    </w:p>
    <w:p w14:paraId="578E045C" w14:textId="77777777" w:rsidR="00801C83" w:rsidRDefault="00000000">
      <w:pPr>
        <w:pStyle w:val="Heading2"/>
      </w:pPr>
      <w:r>
        <w:t>Who do I contact if a payment is delayed?</w:t>
      </w:r>
    </w:p>
    <w:p w14:paraId="7E4A2AE3" w14:textId="77777777" w:rsidR="00801C83" w:rsidRDefault="00000000">
      <w:r>
        <w:t>Submit an Incident Ticket with the invoice number and date. Finance will respond according to the SLA defined for payment resolution.</w:t>
      </w:r>
    </w:p>
    <w:p w14:paraId="7E5C5520" w14:textId="51788ADE" w:rsidR="00801C83" w:rsidRDefault="00000000">
      <w:pPr>
        <w:pStyle w:val="Heading2"/>
      </w:pPr>
      <w:r>
        <w:t xml:space="preserve">Can I get help with </w:t>
      </w:r>
      <w:r w:rsidR="00404AFA">
        <w:t>accessing</w:t>
      </w:r>
      <w:r>
        <w:t xml:space="preserve"> </w:t>
      </w:r>
      <w:r w:rsidR="00404AFA">
        <w:t>my budget</w:t>
      </w:r>
      <w:r>
        <w:t xml:space="preserve"> or reports?</w:t>
      </w:r>
    </w:p>
    <w:p w14:paraId="373AA6D5" w14:textId="77777777" w:rsidR="00801C83" w:rsidRDefault="00000000">
      <w:r>
        <w:t>Yes. File a Service Request titled 'Budget Access Request'. Include the department, reporting period, and justification.</w:t>
      </w:r>
    </w:p>
    <w:p w14:paraId="601F1D1B" w14:textId="77777777" w:rsidR="00801C83" w:rsidRDefault="00000000">
      <w:pPr>
        <w:pStyle w:val="Heading2"/>
      </w:pPr>
      <w:r>
        <w:t>Are financial documents handled securely?</w:t>
      </w:r>
    </w:p>
    <w:p w14:paraId="24AC8BF2" w14:textId="77777777" w:rsidR="00801C83" w:rsidRDefault="00000000">
      <w:r>
        <w:t>Yes. Finance tickets are handled with restricted permissions. Only authorized users in the Finance team can view or edit your request.</w:t>
      </w:r>
    </w:p>
    <w:p w14:paraId="0A81956A" w14:textId="77777777" w:rsidR="00801C83" w:rsidRDefault="00000000">
      <w:pPr>
        <w:pStyle w:val="Heading2"/>
      </w:pPr>
      <w:r>
        <w:t>How long does it take to process a finance ticket?</w:t>
      </w:r>
    </w:p>
    <w:p w14:paraId="284DB676" w14:textId="632A27D4" w:rsidR="00801C83" w:rsidRDefault="00000000">
      <w:r>
        <w:t xml:space="preserve">SLAs vary by request type. Expense reimbursements typically take 3–5 business days. Invoices and budget approvals may take longer </w:t>
      </w:r>
      <w:r w:rsidR="00404AFA">
        <w:t xml:space="preserve">to process, </w:t>
      </w:r>
      <w:r>
        <w:t xml:space="preserve">depending on </w:t>
      </w:r>
      <w:r w:rsidR="00404AFA">
        <w:t xml:space="preserve">their </w:t>
      </w:r>
      <w:r>
        <w:t>complexity.</w:t>
      </w:r>
    </w:p>
    <w:p w14:paraId="485D9420" w14:textId="77777777" w:rsidR="00BD4331" w:rsidRDefault="00BD4331">
      <w:pPr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</w:rPr>
      </w:pPr>
      <w:r>
        <w:br w:type="page"/>
      </w:r>
    </w:p>
    <w:p w14:paraId="49085F80" w14:textId="77777777" w:rsidR="00801C83" w:rsidRDefault="00000000">
      <w:pPr>
        <w:pStyle w:val="Title"/>
      </w:pPr>
      <w:r>
        <w:lastRenderedPageBreak/>
        <w:t>Freshservice End User FAQ – Legal Department</w:t>
      </w:r>
    </w:p>
    <w:p w14:paraId="61447D1A" w14:textId="21ED8347" w:rsidR="00801C83" w:rsidRDefault="00000000">
      <w:r>
        <w:t xml:space="preserve">This FAQ is </w:t>
      </w:r>
      <w:r w:rsidR="00404AFA">
        <w:t>tailor</w:t>
      </w:r>
      <w:r>
        <w:t xml:space="preserve">ed </w:t>
      </w:r>
      <w:r w:rsidR="00404AFA">
        <w:t>to address</w:t>
      </w:r>
      <w:r>
        <w:t xml:space="preserve"> common service requests and incidents related to the department. It is aligned with ITIL practices to support effective service delivery and user satisfaction.</w:t>
      </w:r>
    </w:p>
    <w:p w14:paraId="1B8032DA" w14:textId="24584E1D" w:rsidR="00801C83" w:rsidRDefault="00000000">
      <w:pPr>
        <w:pStyle w:val="Heading2"/>
      </w:pPr>
      <w:r>
        <w:t>How do I request a review</w:t>
      </w:r>
      <w:r w:rsidR="00404AFA">
        <w:t xml:space="preserve"> of my contract</w:t>
      </w:r>
      <w:r>
        <w:t>?</w:t>
      </w:r>
    </w:p>
    <w:p w14:paraId="202B97F5" w14:textId="5F2EE260" w:rsidR="00801C83" w:rsidRDefault="00000000">
      <w:r>
        <w:t xml:space="preserve">Use the 'Contract Review' service request form under the Legal section. Attach the document and include </w:t>
      </w:r>
      <w:r w:rsidR="00404AFA">
        <w:t xml:space="preserve">any </w:t>
      </w:r>
      <w:r>
        <w:t>relevant background</w:t>
      </w:r>
      <w:r w:rsidR="00404AFA">
        <w:t xml:space="preserve"> information</w:t>
      </w:r>
      <w:r>
        <w:t>.</w:t>
      </w:r>
    </w:p>
    <w:p w14:paraId="437165C6" w14:textId="77777777" w:rsidR="00801C83" w:rsidRDefault="00000000">
      <w:pPr>
        <w:pStyle w:val="Heading2"/>
      </w:pPr>
      <w:r>
        <w:t>Where do I submit a compliance-related question?</w:t>
      </w:r>
    </w:p>
    <w:p w14:paraId="705A399D" w14:textId="0D896463" w:rsidR="00801C83" w:rsidRDefault="00000000">
      <w:r>
        <w:t xml:space="preserve">Submit a general Service Request titled 'Compliance Inquiry'. A member of the Legal team will follow up with </w:t>
      </w:r>
      <w:r w:rsidR="00404AFA">
        <w:t xml:space="preserve">the </w:t>
      </w:r>
      <w:r>
        <w:t>next steps.</w:t>
      </w:r>
    </w:p>
    <w:p w14:paraId="50613053" w14:textId="77777777" w:rsidR="00801C83" w:rsidRDefault="00000000">
      <w:pPr>
        <w:pStyle w:val="Heading2"/>
      </w:pPr>
      <w:r>
        <w:t>How are legal requests handled securely?</w:t>
      </w:r>
    </w:p>
    <w:p w14:paraId="3B87B665" w14:textId="77777777" w:rsidR="00801C83" w:rsidRDefault="00000000">
      <w:r>
        <w:t>Legal tickets are visible only to approved members of the Legal department. Sensitive documents are protected under strict access control policies.</w:t>
      </w:r>
    </w:p>
    <w:p w14:paraId="606D1D27" w14:textId="77777777" w:rsidR="00801C83" w:rsidRDefault="00000000">
      <w:pPr>
        <w:pStyle w:val="Heading2"/>
      </w:pPr>
      <w:r>
        <w:t>How long does a legal review take?</w:t>
      </w:r>
    </w:p>
    <w:p w14:paraId="5504408D" w14:textId="202F4C86" w:rsidR="00801C83" w:rsidRDefault="00000000">
      <w:r>
        <w:t>T</w:t>
      </w:r>
      <w:r w:rsidR="00404AFA">
        <w:t>he turnaround time</w:t>
      </w:r>
      <w:r>
        <w:t xml:space="preserve"> depends on the complexity of the matter. You will be updated through Freshservice if more information or time is required.</w:t>
      </w:r>
    </w:p>
    <w:p w14:paraId="1F2D43D5" w14:textId="77777777" w:rsidR="00801C83" w:rsidRDefault="00000000">
      <w:pPr>
        <w:pStyle w:val="Heading2"/>
      </w:pPr>
      <w:r>
        <w:t>What should I do for urgent legal requests?</w:t>
      </w:r>
    </w:p>
    <w:p w14:paraId="268FF75B" w14:textId="3A068BE4" w:rsidR="00801C83" w:rsidRDefault="00000000">
      <w:r>
        <w:t xml:space="preserve">Submit a </w:t>
      </w:r>
      <w:r w:rsidR="00404AFA">
        <w:t>high-p</w:t>
      </w:r>
      <w:r>
        <w:t>riority ticket and notify the Legal department directly using the escalation procedures listed in the portal.</w:t>
      </w:r>
    </w:p>
    <w:p w14:paraId="7C1121A4" w14:textId="77777777" w:rsidR="00BD4331" w:rsidRDefault="00BD4331">
      <w:pPr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</w:rPr>
      </w:pPr>
      <w:r>
        <w:br w:type="page"/>
      </w:r>
    </w:p>
    <w:p w14:paraId="38448AA3" w14:textId="77777777" w:rsidR="00801C83" w:rsidRDefault="00000000">
      <w:pPr>
        <w:pStyle w:val="Title"/>
      </w:pPr>
      <w:r>
        <w:lastRenderedPageBreak/>
        <w:t>Freshservice End User FAQ – Marketing Department</w:t>
      </w:r>
    </w:p>
    <w:p w14:paraId="38876502" w14:textId="7A5A3072" w:rsidR="00801C83" w:rsidRDefault="00000000">
      <w:r>
        <w:t xml:space="preserve">This FAQ is </w:t>
      </w:r>
      <w:r w:rsidR="00404AFA">
        <w:t>tailor</w:t>
      </w:r>
      <w:r>
        <w:t xml:space="preserve">ed </w:t>
      </w:r>
      <w:r w:rsidR="00404AFA">
        <w:t>to address</w:t>
      </w:r>
      <w:r>
        <w:t xml:space="preserve"> common service requests and incidents related to the department. It is aligned with ITIL practices to support effective service delivery and user satisfaction.</w:t>
      </w:r>
    </w:p>
    <w:p w14:paraId="3D3AD6BE" w14:textId="77777777" w:rsidR="00801C83" w:rsidRDefault="00000000">
      <w:pPr>
        <w:pStyle w:val="Heading2"/>
      </w:pPr>
      <w:r>
        <w:t>How do I request creative support or assets?</w:t>
      </w:r>
    </w:p>
    <w:p w14:paraId="154D08C6" w14:textId="77777777" w:rsidR="00801C83" w:rsidRDefault="00000000">
      <w:r>
        <w:t>Use the 'Creative Services Request' in the Service Catalog. Be sure to include deadlines, format, and intended audience.</w:t>
      </w:r>
    </w:p>
    <w:p w14:paraId="47564DED" w14:textId="77777777" w:rsidR="00801C83" w:rsidRDefault="00000000">
      <w:pPr>
        <w:pStyle w:val="Heading2"/>
      </w:pPr>
      <w:r>
        <w:t>Where can I find branding guidelines?</w:t>
      </w:r>
    </w:p>
    <w:p w14:paraId="54F84733" w14:textId="77777777" w:rsidR="00801C83" w:rsidRDefault="00000000">
      <w:r>
        <w:t>Refer to the Knowledge Base section titled 'Marketing Resources' for downloadable templates, logos, and policy documents.</w:t>
      </w:r>
    </w:p>
    <w:p w14:paraId="53D06204" w14:textId="5EC6BA4E" w:rsidR="00801C83" w:rsidRDefault="00000000">
      <w:pPr>
        <w:pStyle w:val="Heading2"/>
      </w:pPr>
      <w:r>
        <w:t xml:space="preserve">Can I get help with </w:t>
      </w:r>
      <w:r w:rsidR="00404AFA">
        <w:t xml:space="preserve">launching </w:t>
      </w:r>
      <w:r>
        <w:t>a campaign?</w:t>
      </w:r>
    </w:p>
    <w:p w14:paraId="7C4D2245" w14:textId="77777777" w:rsidR="00801C83" w:rsidRDefault="00000000">
      <w:r>
        <w:t>Submit a Campaign Support ticket specifying the channels, schedule, and any approval needed. Track updates in 'My Tickets'.</w:t>
      </w:r>
    </w:p>
    <w:p w14:paraId="3628A3B5" w14:textId="77777777" w:rsidR="00801C83" w:rsidRDefault="00000000">
      <w:pPr>
        <w:pStyle w:val="Heading2"/>
      </w:pPr>
      <w:r>
        <w:t>What do I do if the CMS or website isn't working?</w:t>
      </w:r>
    </w:p>
    <w:p w14:paraId="501D2D4C" w14:textId="77777777" w:rsidR="00801C83" w:rsidRDefault="00000000">
      <w:r>
        <w:t>Submit an Incident Ticket detailing the error. Include URLs, screenshots, and page context to help expedite resolution.</w:t>
      </w:r>
    </w:p>
    <w:p w14:paraId="0A5F8E96" w14:textId="77777777" w:rsidR="00801C83" w:rsidRDefault="00000000">
      <w:pPr>
        <w:pStyle w:val="Heading2"/>
      </w:pPr>
      <w:r>
        <w:t>Can I request email testing or analytics reports?</w:t>
      </w:r>
    </w:p>
    <w:p w14:paraId="0EEDB908" w14:textId="77777777" w:rsidR="00801C83" w:rsidRDefault="00000000">
      <w:r>
        <w:t>Yes. File a request titled 'Email Testing or Analytics Report' and select your campaign or time range.</w:t>
      </w:r>
    </w:p>
    <w:p w14:paraId="50E025A5" w14:textId="77777777" w:rsidR="00BD4331" w:rsidRDefault="00BD4331">
      <w:pPr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</w:rPr>
      </w:pPr>
      <w:r>
        <w:br w:type="page"/>
      </w:r>
    </w:p>
    <w:p w14:paraId="42111E8E" w14:textId="77777777" w:rsidR="00801C83" w:rsidRDefault="00000000">
      <w:pPr>
        <w:pStyle w:val="Title"/>
      </w:pPr>
      <w:r>
        <w:lastRenderedPageBreak/>
        <w:t>Freshservice End User FAQ – Sales Department</w:t>
      </w:r>
    </w:p>
    <w:p w14:paraId="25CE11D8" w14:textId="60FCA46C" w:rsidR="00801C83" w:rsidRDefault="00000000">
      <w:r>
        <w:t xml:space="preserve">This FAQ is </w:t>
      </w:r>
      <w:r w:rsidR="00404AFA">
        <w:t>tailor</w:t>
      </w:r>
      <w:r>
        <w:t xml:space="preserve">ed </w:t>
      </w:r>
      <w:r w:rsidR="00404AFA">
        <w:t>to address</w:t>
      </w:r>
      <w:r>
        <w:t xml:space="preserve"> common service requests and incidents related to the department. It is aligned with ITIL practices to support effective service delivery and user satisfaction.</w:t>
      </w:r>
    </w:p>
    <w:p w14:paraId="6D8F404A" w14:textId="77777777" w:rsidR="00801C83" w:rsidRDefault="00000000">
      <w:pPr>
        <w:pStyle w:val="Heading2"/>
      </w:pPr>
      <w:r>
        <w:t>How do I request access to CRM or sales tools?</w:t>
      </w:r>
    </w:p>
    <w:p w14:paraId="2BA25942" w14:textId="77777777" w:rsidR="00801C83" w:rsidRDefault="00000000">
      <w:r>
        <w:t>Use the 'Sales Tool Access Request' in the Service Catalog. Include your team, region, and required permissions.</w:t>
      </w:r>
    </w:p>
    <w:p w14:paraId="0E4714EB" w14:textId="77777777" w:rsidR="00801C83" w:rsidRDefault="00000000">
      <w:pPr>
        <w:pStyle w:val="Heading2"/>
      </w:pPr>
      <w:r>
        <w:t>What if CRM login fails or data is missing?</w:t>
      </w:r>
    </w:p>
    <w:p w14:paraId="57FA29FA" w14:textId="77777777" w:rsidR="00801C83" w:rsidRDefault="00000000">
      <w:r>
        <w:t>Submit an Incident Ticket marked 'CRM Access Issue'. Describe the error, and our support team will investigate promptly.</w:t>
      </w:r>
    </w:p>
    <w:p w14:paraId="332934E9" w14:textId="25A369EF" w:rsidR="00801C83" w:rsidRDefault="00404AFA">
      <w:pPr>
        <w:pStyle w:val="Heading2"/>
      </w:pPr>
      <w:r>
        <w:t>May</w:t>
      </w:r>
      <w:r w:rsidR="00000000">
        <w:t xml:space="preserve"> I </w:t>
      </w:r>
      <w:r>
        <w:t>request</w:t>
      </w:r>
      <w:r w:rsidR="00000000">
        <w:t xml:space="preserve"> sales enablement materials?</w:t>
      </w:r>
    </w:p>
    <w:p w14:paraId="4EDFA75C" w14:textId="3DCAFA27" w:rsidR="00801C83" w:rsidRDefault="00000000">
      <w:r>
        <w:t xml:space="preserve">Yes. Go to the 'Sales Enablement Request' category and </w:t>
      </w:r>
      <w:r w:rsidR="00404AFA">
        <w:t>specify</w:t>
      </w:r>
      <w:r>
        <w:t xml:space="preserve"> </w:t>
      </w:r>
      <w:r w:rsidR="00404AFA">
        <w:t>the</w:t>
      </w:r>
      <w:r>
        <w:t xml:space="preserve"> content or decks you </w:t>
      </w:r>
      <w:r w:rsidR="00404AFA">
        <w:t>require</w:t>
      </w:r>
      <w:r>
        <w:t>.</w:t>
      </w:r>
    </w:p>
    <w:p w14:paraId="752450A8" w14:textId="77777777" w:rsidR="00801C83" w:rsidRDefault="00000000">
      <w:pPr>
        <w:pStyle w:val="Heading2"/>
      </w:pPr>
      <w:r>
        <w:t>How are sales reports generated or updated?</w:t>
      </w:r>
    </w:p>
    <w:p w14:paraId="0D372DE0" w14:textId="77777777" w:rsidR="00801C83" w:rsidRDefault="00000000">
      <w:r>
        <w:t>Request a Sales Report through the portal. You may also find templates or dashboards under the Knowledge Base.</w:t>
      </w:r>
    </w:p>
    <w:p w14:paraId="18E7B322" w14:textId="77777777" w:rsidR="00801C83" w:rsidRDefault="00000000">
      <w:pPr>
        <w:pStyle w:val="Heading2"/>
      </w:pPr>
      <w:r>
        <w:t>Can I request customer contact cleanup or merging?</w:t>
      </w:r>
    </w:p>
    <w:p w14:paraId="0BCFE124" w14:textId="77777777" w:rsidR="00801C83" w:rsidRDefault="00000000">
      <w:r>
        <w:t>Yes. Use the 'Customer Data Support' request and provide record IDs or segments needing cleanup.</w:t>
      </w:r>
    </w:p>
    <w:p w14:paraId="40FCE7FD" w14:textId="77777777" w:rsidR="00BD4331" w:rsidRDefault="00BD4331">
      <w:pPr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</w:rPr>
      </w:pPr>
      <w:r>
        <w:br w:type="page"/>
      </w:r>
    </w:p>
    <w:p w14:paraId="415C9A72" w14:textId="77777777" w:rsidR="00801C83" w:rsidRDefault="00000000">
      <w:pPr>
        <w:pStyle w:val="Title"/>
      </w:pPr>
      <w:r>
        <w:lastRenderedPageBreak/>
        <w:t>Freshservice End User FAQ – Support Department</w:t>
      </w:r>
    </w:p>
    <w:p w14:paraId="189DD079" w14:textId="65CF34A2" w:rsidR="00801C83" w:rsidRDefault="00000000">
      <w:r>
        <w:t xml:space="preserve">This FAQ is </w:t>
      </w:r>
      <w:r w:rsidR="00404AFA">
        <w:t>tailor</w:t>
      </w:r>
      <w:r>
        <w:t xml:space="preserve">ed </w:t>
      </w:r>
      <w:r w:rsidR="00404AFA">
        <w:t>to address</w:t>
      </w:r>
      <w:r>
        <w:t xml:space="preserve"> common service requests and incidents related to the department. It is aligned with ITIL practices to support effective service delivery and user satisfaction.</w:t>
      </w:r>
    </w:p>
    <w:p w14:paraId="79536940" w14:textId="77777777" w:rsidR="00801C83" w:rsidRDefault="00000000">
      <w:pPr>
        <w:pStyle w:val="Heading2"/>
      </w:pPr>
      <w:r>
        <w:t>How do I escalate a customer issue?</w:t>
      </w:r>
    </w:p>
    <w:p w14:paraId="0FF9BE67" w14:textId="77777777" w:rsidR="00801C83" w:rsidRDefault="00000000">
      <w:r>
        <w:t>Submit a ticket labeled 'Customer Escalation'. Provide case details, impact level, and any prior resolution attempts.</w:t>
      </w:r>
    </w:p>
    <w:p w14:paraId="7B0A3C86" w14:textId="18A34284" w:rsidR="00801C83" w:rsidRDefault="00000000">
      <w:pPr>
        <w:pStyle w:val="Heading2"/>
      </w:pPr>
      <w:r>
        <w:t xml:space="preserve">What </w:t>
      </w:r>
      <w:r w:rsidR="00404AFA">
        <w:t>should</w:t>
      </w:r>
      <w:r>
        <w:t xml:space="preserve"> I do if the help</w:t>
      </w:r>
      <w:r w:rsidR="00404AFA">
        <w:t xml:space="preserve"> </w:t>
      </w:r>
      <w:r>
        <w:t xml:space="preserve">desk or chat tool is </w:t>
      </w:r>
      <w:r w:rsidR="00404AFA">
        <w:t>unavailable</w:t>
      </w:r>
      <w:r>
        <w:t>?</w:t>
      </w:r>
    </w:p>
    <w:p w14:paraId="52C0C8FB" w14:textId="77777777" w:rsidR="00801C83" w:rsidRDefault="00000000">
      <w:r>
        <w:t>Submit an Incident through Freshservice or contact the IT team directly if Freshservice itself is impacted.</w:t>
      </w:r>
    </w:p>
    <w:p w14:paraId="48EB1907" w14:textId="77777777" w:rsidR="00801C83" w:rsidRDefault="00000000">
      <w:pPr>
        <w:pStyle w:val="Heading2"/>
      </w:pPr>
      <w:r>
        <w:t>Can I request updated training materials?</w:t>
      </w:r>
    </w:p>
    <w:p w14:paraId="7E2C0532" w14:textId="77777777" w:rsidR="00801C83" w:rsidRDefault="00000000">
      <w:r>
        <w:t>Yes. Use the 'Training Content Request' to ask for updated guides, onboarding walkthroughs, or tool refreshers.</w:t>
      </w:r>
    </w:p>
    <w:p w14:paraId="79D03F54" w14:textId="77777777" w:rsidR="00801C83" w:rsidRDefault="00000000">
      <w:pPr>
        <w:pStyle w:val="Heading2"/>
      </w:pPr>
      <w:r>
        <w:t>Where can I find standard operating procedures (SOPs)?</w:t>
      </w:r>
    </w:p>
    <w:p w14:paraId="451A7692" w14:textId="77777777" w:rsidR="00801C83" w:rsidRDefault="00000000">
      <w:r>
        <w:t>Check the Knowledge Base section called 'Support SOPs'. These include workflows, escalation paths, and quality checklists.</w:t>
      </w:r>
    </w:p>
    <w:p w14:paraId="23439F06" w14:textId="77777777" w:rsidR="00801C83" w:rsidRDefault="00000000">
      <w:pPr>
        <w:pStyle w:val="Heading2"/>
      </w:pPr>
      <w:r>
        <w:t>Can I suggest improvements to workflows?</w:t>
      </w:r>
    </w:p>
    <w:p w14:paraId="743876CD" w14:textId="77777777" w:rsidR="00801C83" w:rsidRDefault="00000000">
      <w:r>
        <w:t>Yes. Submit a Service Request titled 'Process Improvement Suggestion' and describe your proposed enhancement.</w:t>
      </w:r>
    </w:p>
    <w:sectPr w:rsidR="00801C83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8B19D" w14:textId="77777777" w:rsidR="00B37881" w:rsidRDefault="00B37881">
      <w:pPr>
        <w:spacing w:after="0" w:line="240" w:lineRule="auto"/>
      </w:pPr>
      <w:r>
        <w:separator/>
      </w:r>
    </w:p>
  </w:endnote>
  <w:endnote w:type="continuationSeparator" w:id="0">
    <w:p w14:paraId="2E55C8FB" w14:textId="77777777" w:rsidR="00B37881" w:rsidRDefault="00B37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C05C4" w14:textId="77777777" w:rsidR="00B37881" w:rsidRDefault="00B37881">
      <w:pPr>
        <w:spacing w:after="0" w:line="240" w:lineRule="auto"/>
      </w:pPr>
      <w:r>
        <w:separator/>
      </w:r>
    </w:p>
  </w:footnote>
  <w:footnote w:type="continuationSeparator" w:id="0">
    <w:p w14:paraId="4868FDBC" w14:textId="77777777" w:rsidR="00B37881" w:rsidRDefault="00B378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13094964">
    <w:abstractNumId w:val="8"/>
  </w:num>
  <w:num w:numId="2" w16cid:durableId="128791309">
    <w:abstractNumId w:val="6"/>
  </w:num>
  <w:num w:numId="3" w16cid:durableId="1931041541">
    <w:abstractNumId w:val="5"/>
  </w:num>
  <w:num w:numId="4" w16cid:durableId="639725141">
    <w:abstractNumId w:val="4"/>
  </w:num>
  <w:num w:numId="5" w16cid:durableId="1560700560">
    <w:abstractNumId w:val="7"/>
  </w:num>
  <w:num w:numId="6" w16cid:durableId="634680166">
    <w:abstractNumId w:val="3"/>
  </w:num>
  <w:num w:numId="7" w16cid:durableId="836650992">
    <w:abstractNumId w:val="2"/>
  </w:num>
  <w:num w:numId="8" w16cid:durableId="1403215825">
    <w:abstractNumId w:val="1"/>
  </w:num>
  <w:num w:numId="9" w16cid:durableId="611792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261D"/>
    <w:rsid w:val="00034616"/>
    <w:rsid w:val="0006063C"/>
    <w:rsid w:val="0015074B"/>
    <w:rsid w:val="0029639D"/>
    <w:rsid w:val="00326F90"/>
    <w:rsid w:val="00404AFA"/>
    <w:rsid w:val="006D1AA7"/>
    <w:rsid w:val="007F5115"/>
    <w:rsid w:val="00801C83"/>
    <w:rsid w:val="00AA1D8D"/>
    <w:rsid w:val="00AD0104"/>
    <w:rsid w:val="00B37881"/>
    <w:rsid w:val="00B47730"/>
    <w:rsid w:val="00BD4331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8AD6EC"/>
  <w14:defaultImageDpi w14:val="300"/>
  <w15:docId w15:val="{C8DA12B3-59FE-6648-A437-E4889D89E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1368</Words>
  <Characters>7804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9154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Race Vanderdecken</cp:lastModifiedBy>
  <cp:revision>4</cp:revision>
  <dcterms:created xsi:type="dcterms:W3CDTF">2013-12-23T23:15:00Z</dcterms:created>
  <dcterms:modified xsi:type="dcterms:W3CDTF">2025-07-12T17:20:00Z</dcterms:modified>
  <cp:category/>
</cp:coreProperties>
</file>